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5EE73" w14:textId="77777777" w:rsidR="00D10D39" w:rsidRPr="005318B9" w:rsidRDefault="00D10D39" w:rsidP="00D10D39">
      <w:pPr>
        <w:pStyle w:val="BijlageGenummerdKop"/>
        <w:numPr>
          <w:ilvl w:val="0"/>
          <w:numId w:val="0"/>
        </w:numPr>
        <w:ind w:left="-1134"/>
        <w:rPr>
          <w:b/>
          <w:bCs/>
        </w:rPr>
      </w:pPr>
      <w:r w:rsidRPr="005318B9">
        <w:rPr>
          <w:b/>
          <w:bCs/>
        </w:rPr>
        <w:t xml:space="preserve">               Bijlage </w:t>
      </w:r>
      <w:r>
        <w:rPr>
          <w:b/>
          <w:bCs/>
        </w:rPr>
        <w:t>F</w:t>
      </w:r>
      <w:r w:rsidRPr="005318B9">
        <w:rPr>
          <w:b/>
          <w:bCs/>
        </w:rPr>
        <w:t xml:space="preserve"> </w:t>
      </w:r>
      <w:r w:rsidRPr="005318B9">
        <w:rPr>
          <w:b/>
          <w:bCs/>
        </w:rPr>
        <w:tab/>
        <w:t>Selectie</w:t>
      </w:r>
    </w:p>
    <w:tbl>
      <w:tblPr>
        <w:tblpPr w:leftFromText="141" w:rightFromText="141" w:vertAnchor="text" w:horzAnchor="margin" w:tblpXSpec="center" w:tblpY="825"/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3946"/>
        <w:gridCol w:w="1037"/>
      </w:tblGrid>
      <w:tr w:rsidR="00D10D39" w:rsidRPr="0052452A" w14:paraId="208383CC" w14:textId="77777777" w:rsidTr="00F630BB">
        <w:trPr>
          <w:cantSplit/>
        </w:trPr>
        <w:tc>
          <w:tcPr>
            <w:tcW w:w="9378" w:type="dxa"/>
            <w:gridSpan w:val="3"/>
          </w:tcPr>
          <w:p w14:paraId="1419CEC3" w14:textId="77777777" w:rsidR="00D10D39" w:rsidRPr="0052452A" w:rsidRDefault="00D10D39" w:rsidP="00F630BB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Cs/>
                <w:color w:val="000000"/>
                <w:lang w:val="nl-NL"/>
              </w:rPr>
            </w:pPr>
            <w:bookmarkStart w:id="0" w:name="_Toc496111702"/>
            <w:bookmarkStart w:id="1" w:name="_Toc202518121"/>
            <w:bookmarkStart w:id="2" w:name="bwkopBijlage_F"/>
            <w:bookmarkStart w:id="3" w:name="bwBijl_F_GG0_uit_NO_CD_blok_1"/>
          </w:p>
          <w:p w14:paraId="3D1DD74C" w14:textId="77777777" w:rsidR="00D10D39" w:rsidRPr="0052452A" w:rsidRDefault="00D10D39" w:rsidP="00F630BB">
            <w:pPr>
              <w:tabs>
                <w:tab w:val="left" w:pos="11"/>
                <w:tab w:val="left" w:pos="281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Cs/>
                <w:color w:val="000000"/>
                <w:lang w:val="nl-NL"/>
              </w:rPr>
            </w:pPr>
            <w:r w:rsidRPr="0052452A">
              <w:rPr>
                <w:bCs/>
                <w:color w:val="000000"/>
                <w:lang w:val="nl-NL"/>
              </w:rPr>
              <w:t>Zaaknummer</w:t>
            </w:r>
            <w:r w:rsidRPr="0052452A">
              <w:rPr>
                <w:bCs/>
                <w:color w:val="000000"/>
                <w:lang w:val="nl-NL"/>
              </w:rPr>
              <w:tab/>
              <w:t xml:space="preserve">: </w:t>
            </w:r>
            <w:bookmarkStart w:id="4" w:name="bwBijl_F_GG0_uit_NO_CD"/>
            <w:r w:rsidRPr="0052452A">
              <w:rPr>
                <w:color w:val="000000"/>
                <w:lang w:val="nl-NL"/>
              </w:rPr>
              <w:fldChar w:fldCharType="begin"/>
            </w:r>
            <w:r w:rsidRPr="0052452A">
              <w:rPr>
                <w:color w:val="000000"/>
                <w:lang w:val="nl-NL"/>
              </w:rPr>
              <w:instrText xml:space="preserve"> DOCPROPERTY  PS_REFERENCE  \* MERGEFORMAT </w:instrText>
            </w:r>
            <w:r w:rsidRPr="0052452A">
              <w:rPr>
                <w:color w:val="000000"/>
                <w:lang w:val="nl-NL"/>
              </w:rPr>
              <w:fldChar w:fldCharType="separate"/>
            </w:r>
            <w:r>
              <w:rPr>
                <w:color w:val="000000"/>
                <w:lang w:val="nl-NL"/>
              </w:rPr>
              <w:t>31209104</w:t>
            </w:r>
            <w:r w:rsidRPr="0052452A">
              <w:rPr>
                <w:color w:val="000000"/>
                <w:lang w:val="nl-NL"/>
              </w:rPr>
              <w:fldChar w:fldCharType="end"/>
            </w:r>
            <w:bookmarkEnd w:id="4"/>
          </w:p>
          <w:p w14:paraId="3CD94AE3" w14:textId="77777777" w:rsidR="00D10D39" w:rsidRDefault="00D10D39" w:rsidP="00F630BB">
            <w:pPr>
              <w:tabs>
                <w:tab w:val="left" w:pos="11"/>
                <w:tab w:val="left" w:pos="281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  <w:lang w:val="nl-NL"/>
              </w:rPr>
            </w:pPr>
            <w:r w:rsidRPr="0052452A">
              <w:rPr>
                <w:bCs/>
                <w:color w:val="000000"/>
                <w:lang w:val="nl-NL"/>
              </w:rPr>
              <w:t>Zaakomschrijving</w:t>
            </w:r>
            <w:r w:rsidRPr="0052452A">
              <w:rPr>
                <w:bCs/>
                <w:color w:val="000000"/>
                <w:lang w:val="nl-NL"/>
              </w:rPr>
              <w:tab/>
              <w:t xml:space="preserve">: </w:t>
            </w:r>
            <w:bookmarkStart w:id="5" w:name="bwBijl_F_GG0_uit_NO_CD_2"/>
            <w:r w:rsidRPr="0052452A">
              <w:rPr>
                <w:color w:val="000000"/>
                <w:lang w:val="nl-NL"/>
              </w:rPr>
              <w:fldChar w:fldCharType="begin"/>
            </w:r>
            <w:r w:rsidRPr="0052452A">
              <w:rPr>
                <w:color w:val="000000"/>
                <w:lang w:val="nl-NL"/>
              </w:rPr>
              <w:instrText xml:space="preserve"> DOCPROPERTY  ZAAK_ONDERWERP  \* MERGEFORMAT </w:instrText>
            </w:r>
            <w:r w:rsidRPr="0052452A">
              <w:rPr>
                <w:color w:val="000000"/>
                <w:lang w:val="nl-NL"/>
              </w:rPr>
              <w:fldChar w:fldCharType="separate"/>
            </w:r>
            <w:r w:rsidRPr="00893733">
              <w:rPr>
                <w:bCs/>
                <w:color w:val="000000"/>
                <w:lang w:val="nl-NL"/>
              </w:rPr>
              <w:t>Reviseren</w:t>
            </w:r>
            <w:r>
              <w:rPr>
                <w:color w:val="000000"/>
                <w:lang w:val="nl-NL"/>
              </w:rPr>
              <w:t xml:space="preserve"> mechanisch deel Gelijkloopinstallaties schuiven </w:t>
            </w:r>
          </w:p>
          <w:p w14:paraId="771ABCDB" w14:textId="77777777" w:rsidR="00D10D39" w:rsidRPr="0052452A" w:rsidRDefault="00D10D39" w:rsidP="00F630BB">
            <w:pPr>
              <w:tabs>
                <w:tab w:val="left" w:pos="11"/>
                <w:tab w:val="left" w:pos="281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Cs/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 xml:space="preserve">                                               Oosterscheldekering</w:t>
            </w:r>
            <w:r w:rsidRPr="0052452A">
              <w:rPr>
                <w:bCs/>
                <w:color w:val="000000"/>
                <w:lang w:val="nl-NL"/>
              </w:rPr>
              <w:fldChar w:fldCharType="end"/>
            </w:r>
            <w:bookmarkEnd w:id="5"/>
          </w:p>
          <w:p w14:paraId="57CC07F5" w14:textId="77777777" w:rsidR="00D10D39" w:rsidRPr="0052452A" w:rsidRDefault="00D10D39" w:rsidP="00F630BB">
            <w:pPr>
              <w:tabs>
                <w:tab w:val="left" w:pos="0"/>
                <w:tab w:val="left" w:pos="281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rPr>
                <w:color w:val="000000"/>
                <w:lang w:val="nl-NL"/>
              </w:rPr>
            </w:pPr>
            <w:r w:rsidRPr="0052452A">
              <w:rPr>
                <w:color w:val="000000"/>
                <w:lang w:val="nl-NL"/>
              </w:rPr>
              <w:t>Scoretabel voor gegadigde</w:t>
            </w:r>
            <w:r w:rsidRPr="0052452A">
              <w:rPr>
                <w:color w:val="000000"/>
                <w:lang w:val="nl-NL"/>
              </w:rPr>
              <w:tab/>
              <w:t>: …………………………………………………………………………………………………</w:t>
            </w:r>
          </w:p>
          <w:p w14:paraId="495A1925" w14:textId="77777777" w:rsidR="00D10D39" w:rsidRPr="0052452A" w:rsidRDefault="00D10D39" w:rsidP="00F630BB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rPr>
                <w:color w:val="000000"/>
                <w:lang w:val="nl-NL"/>
              </w:rPr>
            </w:pPr>
          </w:p>
        </w:tc>
      </w:tr>
      <w:tr w:rsidR="00D10D39" w:rsidRPr="0052452A" w14:paraId="5CC90A53" w14:textId="77777777" w:rsidTr="00F630BB">
        <w:trPr>
          <w:cantSplit/>
        </w:trPr>
        <w:tc>
          <w:tcPr>
            <w:tcW w:w="4395" w:type="dxa"/>
          </w:tcPr>
          <w:p w14:paraId="7063FD67" w14:textId="77777777" w:rsidR="00D10D39" w:rsidRPr="0052452A" w:rsidRDefault="00D10D39" w:rsidP="00F630BB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  <w:lang w:val="nl-NL"/>
              </w:rPr>
            </w:pPr>
          </w:p>
          <w:p w14:paraId="46FD3F85" w14:textId="77777777" w:rsidR="00D10D39" w:rsidRPr="0052452A" w:rsidRDefault="00D10D39" w:rsidP="00F630BB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/>
                <w:color w:val="000000"/>
                <w:lang w:val="nl-NL"/>
              </w:rPr>
            </w:pPr>
            <w:r w:rsidRPr="0052452A">
              <w:rPr>
                <w:b/>
                <w:color w:val="000000"/>
                <w:lang w:val="nl-NL"/>
              </w:rPr>
              <w:t>Selectiecriteri</w:t>
            </w:r>
            <w:r>
              <w:rPr>
                <w:b/>
                <w:color w:val="000000"/>
                <w:lang w:val="nl-NL"/>
              </w:rPr>
              <w:t>um</w:t>
            </w:r>
            <w:r w:rsidRPr="0052452A">
              <w:rPr>
                <w:b/>
                <w:color w:val="000000"/>
                <w:lang w:val="nl-NL"/>
              </w:rPr>
              <w:t xml:space="preserve"> Referentieopdrachten</w:t>
            </w:r>
          </w:p>
          <w:p w14:paraId="7C7AA8C1" w14:textId="77777777" w:rsidR="00D10D39" w:rsidRPr="0052452A" w:rsidRDefault="00D10D39" w:rsidP="00F630BB">
            <w:pPr>
              <w:tabs>
                <w:tab w:val="left" w:pos="11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spacing w:line="240" w:lineRule="auto"/>
              <w:rPr>
                <w:i/>
                <w:color w:val="000000"/>
                <w:lang w:val="nl-NL"/>
              </w:rPr>
            </w:pPr>
            <w:bookmarkStart w:id="6" w:name="bwBijl_F_HT"/>
            <w:r w:rsidRPr="0052452A">
              <w:rPr>
                <w:rStyle w:val="Verborgentekst"/>
                <w:lang w:val="nl-NL"/>
              </w:rPr>
              <w:t>Maximaal vier die gericht zijn op risico’s in het project. De geschiktheidseis(en) als gesteld in paragraaf 3.2 mogen niet als selectiecriterium worden gehanteerd.</w:t>
            </w:r>
            <w:bookmarkEnd w:id="6"/>
          </w:p>
        </w:tc>
        <w:tc>
          <w:tcPr>
            <w:tcW w:w="3946" w:type="dxa"/>
            <w:shd w:val="clear" w:color="auto" w:fill="auto"/>
          </w:tcPr>
          <w:p w14:paraId="08A8F358" w14:textId="77777777" w:rsidR="00D10D39" w:rsidRPr="0052452A" w:rsidRDefault="00D10D39" w:rsidP="00F630BB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color w:val="000000"/>
                <w:lang w:val="nl-NL"/>
              </w:rPr>
            </w:pPr>
            <w:r w:rsidRPr="0052452A">
              <w:rPr>
                <w:color w:val="000000"/>
                <w:lang w:val="nl-NL"/>
              </w:rPr>
              <w:t>Haalbare score</w:t>
            </w:r>
          </w:p>
          <w:p w14:paraId="548C3AEE" w14:textId="77777777" w:rsidR="00D10D39" w:rsidRPr="0052452A" w:rsidRDefault="00D10D39" w:rsidP="00F630BB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color w:val="000000"/>
                <w:lang w:val="nl-NL"/>
              </w:rPr>
            </w:pPr>
            <w:r w:rsidRPr="0052452A">
              <w:rPr>
                <w:color w:val="000000"/>
                <w:lang w:val="nl-NL"/>
              </w:rPr>
              <w:t>(</w:t>
            </w:r>
            <w:r>
              <w:rPr>
                <w:color w:val="000000"/>
                <w:lang w:val="nl-NL"/>
              </w:rPr>
              <w:t xml:space="preserve">Maximaal 3 </w:t>
            </w:r>
            <w:r w:rsidRPr="0052452A">
              <w:rPr>
                <w:color w:val="000000"/>
                <w:lang w:val="nl-NL"/>
              </w:rPr>
              <w:t xml:space="preserve">referentieopdrachten die ieder afzonderlijk aan </w:t>
            </w:r>
            <w:r>
              <w:rPr>
                <w:color w:val="000000"/>
                <w:lang w:val="nl-NL"/>
              </w:rPr>
              <w:t>het</w:t>
            </w:r>
            <w:r w:rsidRPr="0052452A">
              <w:rPr>
                <w:color w:val="000000"/>
                <w:lang w:val="nl-NL"/>
              </w:rPr>
              <w:t xml:space="preserve"> criterium voldoe</w:t>
            </w:r>
            <w:r>
              <w:rPr>
                <w:color w:val="000000"/>
                <w:lang w:val="nl-NL"/>
              </w:rPr>
              <w:t>n</w:t>
            </w:r>
            <w:r w:rsidRPr="0052452A">
              <w:rPr>
                <w:color w:val="000000"/>
                <w:lang w:val="nl-NL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22BD8CA3" w14:textId="77777777" w:rsidR="00D10D39" w:rsidRPr="0052452A" w:rsidRDefault="00D10D39" w:rsidP="00F630BB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color w:val="000000"/>
                <w:lang w:val="nl-NL"/>
              </w:rPr>
            </w:pPr>
            <w:r w:rsidRPr="0052452A">
              <w:rPr>
                <w:color w:val="000000"/>
                <w:lang w:val="nl-NL"/>
              </w:rPr>
              <w:t>Behaalde score</w:t>
            </w:r>
          </w:p>
        </w:tc>
      </w:tr>
      <w:tr w:rsidR="00D10D39" w:rsidRPr="008F0481" w14:paraId="11AAD715" w14:textId="77777777" w:rsidTr="00F630BB">
        <w:tc>
          <w:tcPr>
            <w:tcW w:w="4395" w:type="dxa"/>
          </w:tcPr>
          <w:p w14:paraId="279E0C70" w14:textId="77777777" w:rsidR="00D10D39" w:rsidRPr="00EC2B34" w:rsidRDefault="00D10D39" w:rsidP="00F630BB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lang w:val="nl-NL"/>
              </w:rPr>
            </w:pPr>
            <w:r w:rsidRPr="0052452A">
              <w:rPr>
                <w:color w:val="000000"/>
                <w:lang w:val="nl-NL"/>
              </w:rPr>
              <w:t>A</w:t>
            </w:r>
            <w:r w:rsidRPr="0052452A">
              <w:rPr>
                <w:color w:val="000000"/>
                <w:lang w:val="nl-NL"/>
              </w:rPr>
              <w:tab/>
            </w:r>
            <w:r w:rsidRPr="005A2BAF">
              <w:rPr>
                <w:lang w:val="nl-NL"/>
              </w:rPr>
              <w:t>De gegadigde</w:t>
            </w:r>
            <w:r>
              <w:rPr>
                <w:lang w:val="nl-NL"/>
              </w:rPr>
              <w:t xml:space="preserve"> (onderneming)</w:t>
            </w:r>
            <w:r w:rsidRPr="005A2BAF">
              <w:rPr>
                <w:lang w:val="nl-NL"/>
              </w:rPr>
              <w:t xml:space="preserve"> heeft in de periode van vijf jaar voorafgaande aan de uiterste datum voor ontvangst van de verzoeken tot deelneming aantoonbaar ervaring opgedaan met </w:t>
            </w:r>
            <w:r>
              <w:rPr>
                <w:lang w:val="nl-NL"/>
              </w:rPr>
              <w:t>de realisatie van werkzaamheden op</w:t>
            </w:r>
            <w:r w:rsidRPr="005A2BAF">
              <w:rPr>
                <w:lang w:val="nl-NL"/>
              </w:rPr>
              <w:t xml:space="preserve"> een stormvloedkering</w:t>
            </w:r>
            <w:r>
              <w:rPr>
                <w:lang w:val="nl-NL"/>
              </w:rPr>
              <w:t>.</w:t>
            </w:r>
          </w:p>
        </w:tc>
        <w:tc>
          <w:tcPr>
            <w:tcW w:w="3946" w:type="dxa"/>
          </w:tcPr>
          <w:p w14:paraId="754FE8F2" w14:textId="77777777" w:rsidR="00D10D39" w:rsidRPr="00EC2B34" w:rsidRDefault="00D10D39" w:rsidP="00F630BB">
            <w:pPr>
              <w:rPr>
                <w:lang w:val="nl-NL"/>
              </w:rPr>
            </w:pPr>
            <w:r w:rsidRPr="00EC2B34">
              <w:rPr>
                <w:lang w:val="nl-NL"/>
              </w:rPr>
              <w:t>&lt; 1 jaar ervaring = 1 punt</w:t>
            </w:r>
          </w:p>
          <w:p w14:paraId="15A877F7" w14:textId="77777777" w:rsidR="00D10D39" w:rsidRPr="00EC2B34" w:rsidRDefault="00D10D39" w:rsidP="00F630BB">
            <w:pPr>
              <w:rPr>
                <w:lang w:val="nl-NL"/>
              </w:rPr>
            </w:pPr>
            <w:r w:rsidRPr="00EC2B34">
              <w:rPr>
                <w:lang w:val="nl-NL"/>
              </w:rPr>
              <w:t>1-2 jaar ervaring = 2 punten</w:t>
            </w:r>
          </w:p>
          <w:p w14:paraId="7B0EEF81" w14:textId="77777777" w:rsidR="00D10D39" w:rsidRPr="00EC2B34" w:rsidRDefault="00D10D39" w:rsidP="00F630BB">
            <w:pPr>
              <w:rPr>
                <w:lang w:val="nl-NL"/>
              </w:rPr>
            </w:pPr>
            <w:r w:rsidRPr="00EC2B34">
              <w:rPr>
                <w:lang w:val="nl-NL"/>
              </w:rPr>
              <w:t>2-4 jaar ervaring = 4 punten</w:t>
            </w:r>
          </w:p>
          <w:p w14:paraId="07073196" w14:textId="77777777" w:rsidR="00D10D39" w:rsidRPr="0052452A" w:rsidRDefault="00D10D39" w:rsidP="00F630BB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/>
                <w:i/>
                <w:color w:val="000000"/>
                <w:sz w:val="16"/>
                <w:szCs w:val="16"/>
                <w:lang w:val="nl-NL"/>
              </w:rPr>
            </w:pPr>
            <w:r w:rsidRPr="00EC2B34">
              <w:rPr>
                <w:lang w:val="nl-NL"/>
              </w:rPr>
              <w:t>4 jaar &gt; ervaring = 6 punten</w:t>
            </w:r>
          </w:p>
        </w:tc>
        <w:tc>
          <w:tcPr>
            <w:tcW w:w="1037" w:type="dxa"/>
          </w:tcPr>
          <w:p w14:paraId="3A05F593" w14:textId="77777777" w:rsidR="00D10D39" w:rsidRPr="0052452A" w:rsidRDefault="00D10D39" w:rsidP="00F630BB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color w:val="000000"/>
                <w:lang w:val="nl-NL"/>
              </w:rPr>
            </w:pPr>
          </w:p>
        </w:tc>
      </w:tr>
      <w:tr w:rsidR="00D10D39" w:rsidRPr="008F0481" w14:paraId="65A638F3" w14:textId="77777777" w:rsidTr="00F630BB">
        <w:tc>
          <w:tcPr>
            <w:tcW w:w="4395" w:type="dxa"/>
          </w:tcPr>
          <w:p w14:paraId="6209E977" w14:textId="77777777" w:rsidR="00D10D39" w:rsidRPr="0052452A" w:rsidRDefault="00D10D39" w:rsidP="00F630BB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  <w:lang w:val="nl-NL"/>
              </w:rPr>
            </w:pPr>
            <w:r w:rsidRPr="0052452A">
              <w:rPr>
                <w:color w:val="000000"/>
                <w:lang w:val="nl-NL"/>
              </w:rPr>
              <w:t>B</w:t>
            </w:r>
            <w:r w:rsidRPr="0052452A">
              <w:rPr>
                <w:color w:val="000000"/>
                <w:lang w:val="nl-NL"/>
              </w:rPr>
              <w:tab/>
            </w:r>
            <w:r>
              <w:rPr>
                <w:lang w:val="nl-NL"/>
              </w:rPr>
              <w:t>idem</w:t>
            </w:r>
          </w:p>
        </w:tc>
        <w:tc>
          <w:tcPr>
            <w:tcW w:w="3946" w:type="dxa"/>
          </w:tcPr>
          <w:p w14:paraId="314E53D9" w14:textId="77777777" w:rsidR="00D10D39" w:rsidRPr="00EC2B34" w:rsidRDefault="00D10D39" w:rsidP="00F630BB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EC2B34">
              <w:rPr>
                <w:rStyle w:val="Verborgentekst"/>
                <w:color w:val="000000"/>
                <w:lang w:val="nl-NL"/>
              </w:rPr>
              <w:t>&lt; 1 jaar ervaring = 1 punt</w:t>
            </w:r>
          </w:p>
          <w:p w14:paraId="24F3689A" w14:textId="77777777" w:rsidR="00D10D39" w:rsidRPr="00EC2B34" w:rsidRDefault="00D10D39" w:rsidP="00F630BB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EC2B34">
              <w:rPr>
                <w:rStyle w:val="Verborgentekst"/>
                <w:color w:val="000000"/>
                <w:lang w:val="nl-NL"/>
              </w:rPr>
              <w:t>1-2 jaar ervaring = 2 punten</w:t>
            </w:r>
          </w:p>
          <w:p w14:paraId="29009B56" w14:textId="77777777" w:rsidR="00D10D39" w:rsidRPr="00EC2B34" w:rsidRDefault="00D10D39" w:rsidP="00F630BB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EC2B34">
              <w:rPr>
                <w:rStyle w:val="Verborgentekst"/>
                <w:color w:val="000000"/>
                <w:lang w:val="nl-NL"/>
              </w:rPr>
              <w:t>2-4 jaar ervaring = 4 punten</w:t>
            </w:r>
          </w:p>
          <w:p w14:paraId="1753FF59" w14:textId="77777777" w:rsidR="00D10D39" w:rsidRPr="0052452A" w:rsidRDefault="00D10D39" w:rsidP="00F630BB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/>
                <w:i/>
                <w:color w:val="000000"/>
                <w:sz w:val="16"/>
                <w:szCs w:val="16"/>
                <w:lang w:val="nl-NL"/>
              </w:rPr>
            </w:pPr>
            <w:r w:rsidRPr="00EC2B34">
              <w:rPr>
                <w:rStyle w:val="Verborgentekst"/>
                <w:color w:val="000000"/>
                <w:lang w:val="nl-NL"/>
              </w:rPr>
              <w:t>4 jaar &gt; ervaring = 6 punten</w:t>
            </w:r>
          </w:p>
        </w:tc>
        <w:tc>
          <w:tcPr>
            <w:tcW w:w="1037" w:type="dxa"/>
          </w:tcPr>
          <w:p w14:paraId="0C77A94A" w14:textId="77777777" w:rsidR="00D10D39" w:rsidRPr="0052452A" w:rsidRDefault="00D10D39" w:rsidP="00F630BB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color w:val="000000"/>
                <w:lang w:val="nl-NL"/>
              </w:rPr>
            </w:pPr>
          </w:p>
        </w:tc>
      </w:tr>
      <w:tr w:rsidR="00D10D39" w:rsidRPr="008F0481" w14:paraId="5CF31368" w14:textId="77777777" w:rsidTr="00F630BB">
        <w:tc>
          <w:tcPr>
            <w:tcW w:w="4395" w:type="dxa"/>
          </w:tcPr>
          <w:p w14:paraId="34E39D8A" w14:textId="77777777" w:rsidR="00D10D39" w:rsidRDefault="00D10D39" w:rsidP="00F630BB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lang w:val="nl-NL"/>
              </w:rPr>
            </w:pPr>
            <w:r w:rsidRPr="00EC2B34">
              <w:rPr>
                <w:lang w:val="nl-NL"/>
              </w:rPr>
              <w:t xml:space="preserve">C </w:t>
            </w:r>
            <w:r>
              <w:rPr>
                <w:lang w:val="nl-NL"/>
              </w:rPr>
              <w:t xml:space="preserve">  idem</w:t>
            </w:r>
          </w:p>
          <w:p w14:paraId="1B1F9A1E" w14:textId="77777777" w:rsidR="00D10D39" w:rsidRPr="0052452A" w:rsidRDefault="00D10D39" w:rsidP="00F630BB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color w:val="000000"/>
                <w:lang w:val="nl-NL"/>
              </w:rPr>
            </w:pPr>
          </w:p>
        </w:tc>
        <w:tc>
          <w:tcPr>
            <w:tcW w:w="3946" w:type="dxa"/>
          </w:tcPr>
          <w:p w14:paraId="2668225A" w14:textId="77777777" w:rsidR="00D10D39" w:rsidRPr="00EC2B34" w:rsidRDefault="00D10D39" w:rsidP="00F630BB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EC2B34">
              <w:rPr>
                <w:rStyle w:val="Verborgentekst"/>
                <w:color w:val="000000"/>
                <w:lang w:val="nl-NL"/>
              </w:rPr>
              <w:t>&lt; 1 jaar ervaring = 1 punt</w:t>
            </w:r>
          </w:p>
          <w:p w14:paraId="03FAAC0B" w14:textId="77777777" w:rsidR="00D10D39" w:rsidRPr="00EC2B34" w:rsidRDefault="00D10D39" w:rsidP="00F630BB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EC2B34">
              <w:rPr>
                <w:rStyle w:val="Verborgentekst"/>
                <w:color w:val="000000"/>
                <w:lang w:val="nl-NL"/>
              </w:rPr>
              <w:t>1-2 jaar ervaring = 2 punten</w:t>
            </w:r>
          </w:p>
          <w:p w14:paraId="42A6D133" w14:textId="77777777" w:rsidR="00D10D39" w:rsidRPr="00EC2B34" w:rsidRDefault="00D10D39" w:rsidP="00F630BB">
            <w:pPr>
              <w:tabs>
                <w:tab w:val="left" w:pos="11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EC2B34">
              <w:rPr>
                <w:rStyle w:val="Verborgentekst"/>
                <w:color w:val="000000"/>
                <w:lang w:val="nl-NL"/>
              </w:rPr>
              <w:t>2-4 jaar ervaring = 4 punten</w:t>
            </w:r>
          </w:p>
          <w:p w14:paraId="14B47C01" w14:textId="77777777" w:rsidR="00D10D39" w:rsidRPr="0052452A" w:rsidRDefault="00D10D39" w:rsidP="00F630BB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rPr>
                <w:b/>
                <w:i/>
                <w:color w:val="000000"/>
                <w:sz w:val="16"/>
                <w:szCs w:val="16"/>
                <w:lang w:val="nl-NL"/>
              </w:rPr>
            </w:pPr>
            <w:r w:rsidRPr="00EC2B34">
              <w:rPr>
                <w:rStyle w:val="Verborgentekst"/>
                <w:color w:val="000000"/>
                <w:lang w:val="nl-NL"/>
              </w:rPr>
              <w:t xml:space="preserve">4 jaar &gt; ervaring = 6 punten </w:t>
            </w:r>
          </w:p>
        </w:tc>
        <w:tc>
          <w:tcPr>
            <w:tcW w:w="1037" w:type="dxa"/>
          </w:tcPr>
          <w:p w14:paraId="6B05EA1C" w14:textId="77777777" w:rsidR="00D10D39" w:rsidRPr="0052452A" w:rsidRDefault="00D10D39" w:rsidP="00F630BB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color w:val="000000"/>
                <w:lang w:val="nl-NL"/>
              </w:rPr>
            </w:pPr>
          </w:p>
        </w:tc>
      </w:tr>
      <w:tr w:rsidR="00D10D39" w:rsidRPr="008F0481" w14:paraId="5355C4F8" w14:textId="77777777" w:rsidTr="00F630BB">
        <w:tc>
          <w:tcPr>
            <w:tcW w:w="8341" w:type="dxa"/>
            <w:gridSpan w:val="2"/>
          </w:tcPr>
          <w:p w14:paraId="743C5186" w14:textId="77777777" w:rsidR="00D10D39" w:rsidRPr="0052452A" w:rsidRDefault="00D10D39" w:rsidP="00F630BB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jc w:val="right"/>
              <w:rPr>
                <w:color w:val="000000"/>
                <w:lang w:val="nl-NL"/>
              </w:rPr>
            </w:pPr>
          </w:p>
          <w:p w14:paraId="49106C3A" w14:textId="77777777" w:rsidR="00D10D39" w:rsidRPr="0052452A" w:rsidRDefault="00D10D39" w:rsidP="00F630BB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jc w:val="right"/>
              <w:rPr>
                <w:color w:val="000000"/>
                <w:lang w:val="nl-NL"/>
              </w:rPr>
            </w:pPr>
            <w:r w:rsidRPr="0052452A">
              <w:rPr>
                <w:b/>
                <w:color w:val="000000"/>
                <w:lang w:val="nl-NL"/>
              </w:rPr>
              <w:t>Score Referentieopdrachten: (som van de scores)</w:t>
            </w:r>
          </w:p>
          <w:p w14:paraId="1614D24D" w14:textId="77777777" w:rsidR="00D10D39" w:rsidRPr="0052452A" w:rsidRDefault="00D10D39" w:rsidP="00F630BB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jc w:val="right"/>
              <w:rPr>
                <w:color w:val="000000"/>
                <w:lang w:val="nl-NL"/>
              </w:rPr>
            </w:pPr>
          </w:p>
          <w:p w14:paraId="37D496A9" w14:textId="77777777" w:rsidR="00D10D39" w:rsidRPr="0052452A" w:rsidRDefault="00D10D39" w:rsidP="00F630BB">
            <w:pPr>
              <w:tabs>
                <w:tab w:val="left" w:pos="0"/>
                <w:tab w:val="left" w:pos="294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ind w:left="294" w:hanging="294"/>
              <w:jc w:val="right"/>
              <w:rPr>
                <w:color w:val="000000"/>
                <w:lang w:val="nl-NL"/>
              </w:rPr>
            </w:pPr>
          </w:p>
        </w:tc>
        <w:tc>
          <w:tcPr>
            <w:tcW w:w="1037" w:type="dxa"/>
          </w:tcPr>
          <w:p w14:paraId="71A49E31" w14:textId="77777777" w:rsidR="00D10D39" w:rsidRPr="0052452A" w:rsidRDefault="00D10D39" w:rsidP="00F630BB">
            <w:pPr>
              <w:tabs>
                <w:tab w:val="left" w:pos="0"/>
                <w:tab w:val="left" w:pos="840"/>
                <w:tab w:val="left" w:pos="1200"/>
                <w:tab w:val="left" w:pos="1560"/>
                <w:tab w:val="left" w:pos="1920"/>
                <w:tab w:val="left" w:pos="2280"/>
                <w:tab w:val="left" w:pos="2640"/>
                <w:tab w:val="left" w:pos="3000"/>
                <w:tab w:val="left" w:pos="3360"/>
                <w:tab w:val="left" w:pos="3720"/>
                <w:tab w:val="left" w:pos="4080"/>
                <w:tab w:val="left" w:pos="5160"/>
                <w:tab w:val="left" w:pos="6240"/>
                <w:tab w:val="left" w:pos="7440"/>
                <w:tab w:val="left" w:pos="8520"/>
                <w:tab w:val="left" w:pos="9720"/>
                <w:tab w:val="left" w:pos="10800"/>
                <w:tab w:val="left" w:pos="12000"/>
              </w:tabs>
              <w:suppressAutoHyphens/>
              <w:jc w:val="center"/>
              <w:rPr>
                <w:color w:val="000000"/>
                <w:lang w:val="nl-NL"/>
              </w:rPr>
            </w:pPr>
          </w:p>
        </w:tc>
      </w:tr>
      <w:bookmarkEnd w:id="0"/>
      <w:bookmarkEnd w:id="1"/>
      <w:bookmarkEnd w:id="2"/>
      <w:bookmarkEnd w:id="3"/>
    </w:tbl>
    <w:p w14:paraId="0798D361" w14:textId="77777777" w:rsidR="005318B9" w:rsidRPr="005318B9" w:rsidRDefault="005318B9" w:rsidP="00D10D39">
      <w:pPr>
        <w:rPr>
          <w:lang w:val="nl-NL"/>
        </w:rPr>
      </w:pPr>
    </w:p>
    <w:sectPr w:rsidR="005318B9" w:rsidRPr="005318B9" w:rsidSect="000B3F9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BF531" w14:textId="77777777" w:rsidR="005318B9" w:rsidRDefault="005318B9" w:rsidP="0088501B">
      <w:r>
        <w:separator/>
      </w:r>
    </w:p>
  </w:endnote>
  <w:endnote w:type="continuationSeparator" w:id="0">
    <w:p w14:paraId="615997A3" w14:textId="77777777" w:rsidR="005318B9" w:rsidRDefault="005318B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63824" w14:textId="77777777" w:rsidR="005318B9" w:rsidRDefault="005318B9" w:rsidP="0088501B">
      <w:r>
        <w:separator/>
      </w:r>
    </w:p>
  </w:footnote>
  <w:footnote w:type="continuationSeparator" w:id="0">
    <w:p w14:paraId="3E933D79" w14:textId="77777777" w:rsidR="005318B9" w:rsidRDefault="005318B9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775514961">
    <w:abstractNumId w:val="9"/>
  </w:num>
  <w:num w:numId="2" w16cid:durableId="1348945152">
    <w:abstractNumId w:val="11"/>
  </w:num>
  <w:num w:numId="3" w16cid:durableId="977566249">
    <w:abstractNumId w:val="28"/>
  </w:num>
  <w:num w:numId="4" w16cid:durableId="1690522106">
    <w:abstractNumId w:val="10"/>
  </w:num>
  <w:num w:numId="5" w16cid:durableId="498079817">
    <w:abstractNumId w:val="16"/>
  </w:num>
  <w:num w:numId="6" w16cid:durableId="441266932">
    <w:abstractNumId w:val="19"/>
  </w:num>
  <w:num w:numId="7" w16cid:durableId="398556632">
    <w:abstractNumId w:val="2"/>
  </w:num>
  <w:num w:numId="8" w16cid:durableId="748696385">
    <w:abstractNumId w:val="1"/>
  </w:num>
  <w:num w:numId="9" w16cid:durableId="245460681">
    <w:abstractNumId w:val="0"/>
  </w:num>
  <w:num w:numId="10" w16cid:durableId="1686248876">
    <w:abstractNumId w:val="7"/>
  </w:num>
  <w:num w:numId="11" w16cid:durableId="1636059101">
    <w:abstractNumId w:val="5"/>
  </w:num>
  <w:num w:numId="12" w16cid:durableId="39982907">
    <w:abstractNumId w:val="5"/>
  </w:num>
  <w:num w:numId="13" w16cid:durableId="1741245173">
    <w:abstractNumId w:val="29"/>
  </w:num>
  <w:num w:numId="14" w16cid:durableId="96684971">
    <w:abstractNumId w:val="3"/>
  </w:num>
  <w:num w:numId="15" w16cid:durableId="1762874819">
    <w:abstractNumId w:val="17"/>
  </w:num>
  <w:num w:numId="16" w16cid:durableId="774326916">
    <w:abstractNumId w:val="23"/>
  </w:num>
  <w:num w:numId="17" w16cid:durableId="451826663">
    <w:abstractNumId w:val="8"/>
  </w:num>
  <w:num w:numId="18" w16cid:durableId="1900164749">
    <w:abstractNumId w:val="20"/>
  </w:num>
  <w:num w:numId="19" w16cid:durableId="838471978">
    <w:abstractNumId w:val="30"/>
  </w:num>
  <w:num w:numId="20" w16cid:durableId="77942404">
    <w:abstractNumId w:val="12"/>
  </w:num>
  <w:num w:numId="21" w16cid:durableId="1679698428">
    <w:abstractNumId w:val="22"/>
  </w:num>
  <w:num w:numId="22" w16cid:durableId="1067728703">
    <w:abstractNumId w:val="25"/>
  </w:num>
  <w:num w:numId="23" w16cid:durableId="1639067919">
    <w:abstractNumId w:val="18"/>
  </w:num>
  <w:num w:numId="24" w16cid:durableId="1592665383">
    <w:abstractNumId w:val="27"/>
  </w:num>
  <w:num w:numId="25" w16cid:durableId="26608003">
    <w:abstractNumId w:val="26"/>
  </w:num>
  <w:num w:numId="26" w16cid:durableId="1596553661">
    <w:abstractNumId w:val="6"/>
  </w:num>
  <w:num w:numId="27" w16cid:durableId="257326937">
    <w:abstractNumId w:val="15"/>
  </w:num>
  <w:num w:numId="28" w16cid:durableId="1603800604">
    <w:abstractNumId w:val="21"/>
  </w:num>
  <w:num w:numId="29" w16cid:durableId="1725133199">
    <w:abstractNumId w:val="4"/>
  </w:num>
  <w:num w:numId="30" w16cid:durableId="2079085746">
    <w:abstractNumId w:val="13"/>
  </w:num>
  <w:num w:numId="31" w16cid:durableId="1224296354">
    <w:abstractNumId w:val="24"/>
  </w:num>
  <w:num w:numId="32" w16cid:durableId="15443703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8B9"/>
    <w:rsid w:val="00011DBC"/>
    <w:rsid w:val="00017B0A"/>
    <w:rsid w:val="00025B1D"/>
    <w:rsid w:val="00043163"/>
    <w:rsid w:val="0004340A"/>
    <w:rsid w:val="000524C3"/>
    <w:rsid w:val="00056D70"/>
    <w:rsid w:val="00090DFE"/>
    <w:rsid w:val="000B2E37"/>
    <w:rsid w:val="000B3F94"/>
    <w:rsid w:val="000C1E56"/>
    <w:rsid w:val="000D1D12"/>
    <w:rsid w:val="000E1F3B"/>
    <w:rsid w:val="00173156"/>
    <w:rsid w:val="001D6F03"/>
    <w:rsid w:val="001D76BF"/>
    <w:rsid w:val="0023093B"/>
    <w:rsid w:val="002A6578"/>
    <w:rsid w:val="002A6647"/>
    <w:rsid w:val="002B1092"/>
    <w:rsid w:val="002E0FD2"/>
    <w:rsid w:val="00301C1B"/>
    <w:rsid w:val="003021F9"/>
    <w:rsid w:val="00361E64"/>
    <w:rsid w:val="003675C6"/>
    <w:rsid w:val="00383502"/>
    <w:rsid w:val="0038549E"/>
    <w:rsid w:val="003A001C"/>
    <w:rsid w:val="003B4A4B"/>
    <w:rsid w:val="003C4BF2"/>
    <w:rsid w:val="003D51FB"/>
    <w:rsid w:val="003F5EB0"/>
    <w:rsid w:val="003F6EDB"/>
    <w:rsid w:val="0040142D"/>
    <w:rsid w:val="0040571B"/>
    <w:rsid w:val="00431BC6"/>
    <w:rsid w:val="00431DE1"/>
    <w:rsid w:val="00435043"/>
    <w:rsid w:val="0044022B"/>
    <w:rsid w:val="00450447"/>
    <w:rsid w:val="004547FD"/>
    <w:rsid w:val="00456D69"/>
    <w:rsid w:val="004B0EA1"/>
    <w:rsid w:val="004D766D"/>
    <w:rsid w:val="00510381"/>
    <w:rsid w:val="00523ACA"/>
    <w:rsid w:val="005318B9"/>
    <w:rsid w:val="00555D17"/>
    <w:rsid w:val="0056408A"/>
    <w:rsid w:val="005767BA"/>
    <w:rsid w:val="00595417"/>
    <w:rsid w:val="005A4FBE"/>
    <w:rsid w:val="005D2CF1"/>
    <w:rsid w:val="005E046F"/>
    <w:rsid w:val="006006F5"/>
    <w:rsid w:val="00645309"/>
    <w:rsid w:val="006465A3"/>
    <w:rsid w:val="00650A9B"/>
    <w:rsid w:val="00681402"/>
    <w:rsid w:val="00685145"/>
    <w:rsid w:val="006939FF"/>
    <w:rsid w:val="006D0614"/>
    <w:rsid w:val="006D2E66"/>
    <w:rsid w:val="006F42D7"/>
    <w:rsid w:val="00732FD8"/>
    <w:rsid w:val="007435A7"/>
    <w:rsid w:val="007462D7"/>
    <w:rsid w:val="007B4CF9"/>
    <w:rsid w:val="007F4AEA"/>
    <w:rsid w:val="00820D39"/>
    <w:rsid w:val="00836641"/>
    <w:rsid w:val="0088386A"/>
    <w:rsid w:val="0088501B"/>
    <w:rsid w:val="008D2753"/>
    <w:rsid w:val="008E3581"/>
    <w:rsid w:val="00905289"/>
    <w:rsid w:val="00906630"/>
    <w:rsid w:val="0095599F"/>
    <w:rsid w:val="009741E6"/>
    <w:rsid w:val="009C5CF5"/>
    <w:rsid w:val="009F31B9"/>
    <w:rsid w:val="00A15C66"/>
    <w:rsid w:val="00A32591"/>
    <w:rsid w:val="00A40D3B"/>
    <w:rsid w:val="00A74D11"/>
    <w:rsid w:val="00A77ABF"/>
    <w:rsid w:val="00A863E9"/>
    <w:rsid w:val="00AA6ECC"/>
    <w:rsid w:val="00AA7BE9"/>
    <w:rsid w:val="00AC1A70"/>
    <w:rsid w:val="00AD6D73"/>
    <w:rsid w:val="00B022C4"/>
    <w:rsid w:val="00B15014"/>
    <w:rsid w:val="00B5016F"/>
    <w:rsid w:val="00B559E9"/>
    <w:rsid w:val="00B72222"/>
    <w:rsid w:val="00B80650"/>
    <w:rsid w:val="00C03A82"/>
    <w:rsid w:val="00C36FAA"/>
    <w:rsid w:val="00C71133"/>
    <w:rsid w:val="00CA55CC"/>
    <w:rsid w:val="00CB3317"/>
    <w:rsid w:val="00D067D2"/>
    <w:rsid w:val="00D10D39"/>
    <w:rsid w:val="00D41EEC"/>
    <w:rsid w:val="00D466A8"/>
    <w:rsid w:val="00DA3555"/>
    <w:rsid w:val="00DD10A8"/>
    <w:rsid w:val="00E141D5"/>
    <w:rsid w:val="00E1773D"/>
    <w:rsid w:val="00E20FBB"/>
    <w:rsid w:val="00E456EE"/>
    <w:rsid w:val="00E46E14"/>
    <w:rsid w:val="00EA604D"/>
    <w:rsid w:val="00EC1BF0"/>
    <w:rsid w:val="00ED5A9D"/>
    <w:rsid w:val="00ED7AB9"/>
    <w:rsid w:val="00EE5BBE"/>
    <w:rsid w:val="00F2311D"/>
    <w:rsid w:val="00F572ED"/>
    <w:rsid w:val="00F65492"/>
    <w:rsid w:val="00FB0705"/>
    <w:rsid w:val="00FC37F1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DAED97"/>
  <w15:chartTrackingRefBased/>
  <w15:docId w15:val="{666F25B9-A079-457B-8791-046F6E5F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5318B9"/>
    <w:pPr>
      <w:spacing w:line="240" w:lineRule="atLeast"/>
    </w:pPr>
    <w:rPr>
      <w:rFonts w:ascii="Verdana" w:hAnsi="Verdana" w:cs="Lohit Hindi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5318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5318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5318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5318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5318B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318B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318B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318B9"/>
    <w:rPr>
      <w:rFonts w:eastAsiaTheme="majorEastAsia" w:cstheme="majorBidi"/>
      <w:color w:val="272727" w:themeColor="text1" w:themeTint="D8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5318B9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5318B9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GenummerdKop">
    <w:name w:val="BijlageGenummerdKop"/>
    <w:next w:val="Standaard"/>
    <w:uiPriority w:val="12"/>
    <w:qFormat/>
    <w:rsid w:val="005318B9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Verborgentekst">
    <w:name w:val="Verborgen tekst"/>
    <w:qFormat/>
    <w:rsid w:val="005318B9"/>
    <w:rPr>
      <w:rFonts w:ascii="Verdana" w:hAnsi="Verdana" w:cs="Arial"/>
      <w:b/>
      <w:i/>
      <w:vanish/>
      <w:color w:val="3366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Ouweneel, Mandy (RWS PPO)</dc:creator>
  <cp:keywords/>
  <dc:description/>
  <cp:lastModifiedBy>Prince-Kastelein, Jeannette (PPO)</cp:lastModifiedBy>
  <cp:revision>3</cp:revision>
  <dcterms:created xsi:type="dcterms:W3CDTF">2025-08-05T17:21:00Z</dcterms:created>
  <dcterms:modified xsi:type="dcterms:W3CDTF">2025-08-06T06:22:00Z</dcterms:modified>
</cp:coreProperties>
</file>